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BAD21" w14:textId="77777777" w:rsidR="005C4C88" w:rsidRPr="008C55FF" w:rsidRDefault="00000000">
      <w:pPr>
        <w:pStyle w:val="Titolo1"/>
        <w:rPr>
          <w:rFonts w:ascii="Verdana" w:hAnsi="Verdana"/>
          <w:sz w:val="22"/>
          <w:szCs w:val="22"/>
          <w:lang w:val="it-IT"/>
        </w:rPr>
      </w:pPr>
      <w:r w:rsidRPr="008C55FF">
        <w:rPr>
          <w:rFonts w:ascii="Verdana" w:hAnsi="Verdana"/>
          <w:sz w:val="22"/>
          <w:szCs w:val="22"/>
          <w:lang w:val="it-IT"/>
        </w:rPr>
        <w:t>ALLEGATO C</w:t>
      </w:r>
    </w:p>
    <w:p w14:paraId="7F3DB263" w14:textId="77777777" w:rsidR="005C4C88" w:rsidRDefault="00000000">
      <w:pPr>
        <w:rPr>
          <w:rFonts w:ascii="Verdana" w:hAnsi="Verdana"/>
          <w:lang w:val="it-IT"/>
        </w:rPr>
      </w:pPr>
      <w:r w:rsidRPr="008C55FF">
        <w:rPr>
          <w:rFonts w:ascii="Verdana" w:hAnsi="Verdana"/>
          <w:lang w:val="it-IT"/>
        </w:rPr>
        <w:t>Ruoli e attività dei partner</w:t>
      </w:r>
    </w:p>
    <w:p w14:paraId="4A604B66" w14:textId="77777777" w:rsidR="009869B2" w:rsidRPr="009869B2" w:rsidRDefault="009869B2" w:rsidP="009869B2">
      <w:pPr>
        <w:rPr>
          <w:rFonts w:ascii="Verdana" w:hAnsi="Verdana"/>
          <w:b/>
          <w:bCs/>
          <w:lang w:val="it-IT"/>
        </w:rPr>
      </w:pPr>
      <w:r w:rsidRPr="009869B2">
        <w:rPr>
          <w:rFonts w:ascii="Verdana" w:hAnsi="Verdana"/>
          <w:b/>
          <w:bCs/>
          <w:lang w:val="it-IT"/>
        </w:rPr>
        <w:t xml:space="preserve">Forma organizzativa prevista per l'attuazione del </w:t>
      </w:r>
      <w:proofErr w:type="spellStart"/>
      <w:r w:rsidRPr="009869B2">
        <w:rPr>
          <w:rFonts w:ascii="Verdana" w:hAnsi="Verdana"/>
          <w:b/>
          <w:bCs/>
          <w:lang w:val="it-IT"/>
        </w:rPr>
        <w:t>CeDADI</w:t>
      </w:r>
      <w:proofErr w:type="spellEnd"/>
      <w:r w:rsidRPr="009869B2">
        <w:rPr>
          <w:rFonts w:ascii="Verdana" w:hAnsi="Verdana"/>
          <w:b/>
          <w:bCs/>
          <w:lang w:val="it-IT"/>
        </w:rPr>
        <w:t>:</w:t>
      </w:r>
    </w:p>
    <w:p w14:paraId="6B396124" w14:textId="77777777" w:rsidR="009869B2" w:rsidRPr="009869B2" w:rsidRDefault="009869B2" w:rsidP="009869B2">
      <w:pPr>
        <w:rPr>
          <w:rFonts w:ascii="Verdana" w:hAnsi="Verdana"/>
          <w:lang w:val="it-IT"/>
        </w:rPr>
      </w:pPr>
      <w:r w:rsidRPr="009869B2">
        <w:rPr>
          <w:rFonts w:ascii="Verdana" w:hAnsi="Verdana"/>
          <w:lang w:val="it-IT"/>
        </w:rPr>
        <w:t>□ Costituzione di nuova società</w:t>
      </w:r>
    </w:p>
    <w:p w14:paraId="1350A129" w14:textId="77777777" w:rsidR="009869B2" w:rsidRPr="009869B2" w:rsidRDefault="009869B2" w:rsidP="009869B2">
      <w:pPr>
        <w:rPr>
          <w:rFonts w:ascii="Verdana" w:hAnsi="Verdana"/>
          <w:lang w:val="it-IT"/>
        </w:rPr>
      </w:pPr>
      <w:r w:rsidRPr="009869B2">
        <w:rPr>
          <w:rFonts w:ascii="Verdana" w:hAnsi="Verdana"/>
          <w:lang w:val="it-IT"/>
        </w:rPr>
        <w:t>□ Costituzione di nuovo consorzio</w:t>
      </w:r>
    </w:p>
    <w:p w14:paraId="174357C5" w14:textId="77777777" w:rsidR="009869B2" w:rsidRPr="009869B2" w:rsidRDefault="009869B2" w:rsidP="009869B2">
      <w:pPr>
        <w:rPr>
          <w:rFonts w:ascii="Verdana" w:hAnsi="Verdana"/>
          <w:lang w:val="it-IT"/>
        </w:rPr>
      </w:pPr>
      <w:r w:rsidRPr="009869B2">
        <w:rPr>
          <w:rFonts w:ascii="Verdana" w:hAnsi="Verdana"/>
          <w:lang w:val="it-IT"/>
        </w:rPr>
        <w:t>□ Contratto di rete</w:t>
      </w:r>
    </w:p>
    <w:p w14:paraId="0D8AEB0C" w14:textId="77777777" w:rsidR="009869B2" w:rsidRPr="009869B2" w:rsidRDefault="009869B2" w:rsidP="009869B2">
      <w:pPr>
        <w:rPr>
          <w:rFonts w:ascii="Verdana" w:hAnsi="Verdana"/>
          <w:lang w:val="it-IT"/>
        </w:rPr>
      </w:pPr>
      <w:r w:rsidRPr="009869B2">
        <w:rPr>
          <w:rFonts w:ascii="Verdana" w:hAnsi="Verdana"/>
          <w:lang w:val="it-IT"/>
        </w:rPr>
        <w:t>□ Adesione/ampliamento di soggetto giuridico già esistente</w:t>
      </w:r>
    </w:p>
    <w:p w14:paraId="2567F3F8" w14:textId="77777777" w:rsidR="009869B2" w:rsidRPr="009869B2" w:rsidRDefault="009869B2" w:rsidP="009869B2">
      <w:pPr>
        <w:rPr>
          <w:rFonts w:ascii="Verdana" w:hAnsi="Verdana"/>
          <w:lang w:val="it-IT"/>
        </w:rPr>
      </w:pPr>
      <w:r w:rsidRPr="009869B2">
        <w:rPr>
          <w:rFonts w:ascii="Verdana" w:hAnsi="Verdana"/>
          <w:lang w:val="it-IT"/>
        </w:rPr>
        <w:t>Specificare: _____________</w:t>
      </w:r>
    </w:p>
    <w:p w14:paraId="5110CC2D" w14:textId="77777777" w:rsidR="009869B2" w:rsidRPr="008C55FF" w:rsidRDefault="009869B2">
      <w:pPr>
        <w:rPr>
          <w:rFonts w:ascii="Verdana" w:hAnsi="Verdana"/>
          <w:lang w:val="it-IT"/>
        </w:rPr>
      </w:pPr>
    </w:p>
    <w:p w14:paraId="7CF17347" w14:textId="77777777" w:rsidR="005C4C88" w:rsidRPr="008C55FF" w:rsidRDefault="00000000">
      <w:pPr>
        <w:pStyle w:val="Titolo1"/>
        <w:rPr>
          <w:rFonts w:ascii="Verdana" w:hAnsi="Verdana"/>
          <w:sz w:val="22"/>
          <w:szCs w:val="22"/>
          <w:lang w:val="it-IT"/>
        </w:rPr>
      </w:pPr>
      <w:r w:rsidRPr="008C55FF">
        <w:rPr>
          <w:rFonts w:ascii="Verdana" w:hAnsi="Verdana"/>
          <w:sz w:val="22"/>
          <w:szCs w:val="22"/>
          <w:lang w:val="it-IT"/>
        </w:rPr>
        <w:t>Tabella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20"/>
        <w:gridCol w:w="4009"/>
        <w:gridCol w:w="6237"/>
      </w:tblGrid>
      <w:tr w:rsidR="008C55FF" w:rsidRPr="008C55FF" w14:paraId="25040A6B" w14:textId="77777777" w:rsidTr="008C55FF">
        <w:tc>
          <w:tcPr>
            <w:tcW w:w="2620" w:type="dxa"/>
          </w:tcPr>
          <w:p w14:paraId="21BDAF62" w14:textId="36B5F72E" w:rsidR="008C55FF" w:rsidRPr="008C55FF" w:rsidRDefault="008C55FF" w:rsidP="00643FAC">
            <w:pPr>
              <w:rPr>
                <w:rFonts w:ascii="Verdana" w:hAnsi="Verdana"/>
                <w:b/>
                <w:bCs/>
                <w:lang w:val="it-IT"/>
              </w:rPr>
            </w:pPr>
            <w:r w:rsidRPr="008C55FF">
              <w:rPr>
                <w:rFonts w:ascii="Verdana" w:hAnsi="Verdana"/>
                <w:b/>
                <w:bCs/>
                <w:lang w:val="it-IT"/>
              </w:rPr>
              <w:t xml:space="preserve">Partner </w:t>
            </w:r>
          </w:p>
        </w:tc>
        <w:tc>
          <w:tcPr>
            <w:tcW w:w="4009" w:type="dxa"/>
          </w:tcPr>
          <w:p w14:paraId="04FDFC27" w14:textId="7DD87474" w:rsidR="008C55FF" w:rsidRPr="008C55FF" w:rsidRDefault="008C55FF" w:rsidP="00643FAC">
            <w:pPr>
              <w:rPr>
                <w:rFonts w:ascii="Verdana" w:hAnsi="Verdana"/>
                <w:b/>
                <w:bCs/>
                <w:lang w:val="it-IT"/>
              </w:rPr>
            </w:pPr>
            <w:r w:rsidRPr="008C55FF">
              <w:rPr>
                <w:rFonts w:ascii="Verdana" w:hAnsi="Verdana"/>
                <w:b/>
                <w:bCs/>
                <w:lang w:val="it-IT"/>
              </w:rPr>
              <w:t xml:space="preserve">Ruolo nel </w:t>
            </w:r>
            <w:proofErr w:type="spellStart"/>
            <w:r w:rsidRPr="008C55FF">
              <w:rPr>
                <w:rFonts w:ascii="Verdana" w:hAnsi="Verdana"/>
                <w:b/>
                <w:bCs/>
                <w:lang w:val="it-IT"/>
              </w:rPr>
              <w:t>CeDADI</w:t>
            </w:r>
            <w:proofErr w:type="spellEnd"/>
            <w:r w:rsidRPr="008C55FF">
              <w:rPr>
                <w:rFonts w:ascii="Verdana" w:hAnsi="Verdana"/>
                <w:b/>
                <w:bCs/>
                <w:lang w:val="it-IT"/>
              </w:rPr>
              <w:t xml:space="preserve"> </w:t>
            </w:r>
          </w:p>
        </w:tc>
        <w:tc>
          <w:tcPr>
            <w:tcW w:w="6237" w:type="dxa"/>
          </w:tcPr>
          <w:p w14:paraId="1EBF0477" w14:textId="73F870B0" w:rsidR="008C55FF" w:rsidRPr="008C55FF" w:rsidRDefault="008C55FF" w:rsidP="00643FAC">
            <w:pPr>
              <w:rPr>
                <w:rFonts w:ascii="Verdana" w:hAnsi="Verdana"/>
                <w:b/>
                <w:bCs/>
                <w:lang w:val="it-IT"/>
              </w:rPr>
            </w:pPr>
            <w:r w:rsidRPr="008C55FF">
              <w:rPr>
                <w:rFonts w:ascii="Verdana" w:hAnsi="Verdana"/>
                <w:b/>
                <w:bCs/>
                <w:lang w:val="it-IT"/>
              </w:rPr>
              <w:t xml:space="preserve">Attività assegnate </w:t>
            </w:r>
          </w:p>
        </w:tc>
      </w:tr>
      <w:tr w:rsidR="008C55FF" w:rsidRPr="008C55FF" w14:paraId="645D30C5" w14:textId="77777777" w:rsidTr="008C55FF">
        <w:tc>
          <w:tcPr>
            <w:tcW w:w="2620" w:type="dxa"/>
          </w:tcPr>
          <w:p w14:paraId="78838DAA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69DEBBF3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20DD4999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0D24394C" w14:textId="77777777" w:rsidTr="008C55FF">
        <w:tc>
          <w:tcPr>
            <w:tcW w:w="2620" w:type="dxa"/>
          </w:tcPr>
          <w:p w14:paraId="6FE8B7B5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4DDC94A9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2240059E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705C442A" w14:textId="77777777" w:rsidTr="008C55FF">
        <w:tc>
          <w:tcPr>
            <w:tcW w:w="2620" w:type="dxa"/>
          </w:tcPr>
          <w:p w14:paraId="2725701B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624A811E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5F483669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4903BE98" w14:textId="77777777" w:rsidTr="008C55FF">
        <w:tc>
          <w:tcPr>
            <w:tcW w:w="2620" w:type="dxa"/>
          </w:tcPr>
          <w:p w14:paraId="0647AEEC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070E3981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47C0C2F3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59D36E24" w14:textId="77777777" w:rsidTr="008C55FF">
        <w:tc>
          <w:tcPr>
            <w:tcW w:w="2620" w:type="dxa"/>
          </w:tcPr>
          <w:p w14:paraId="7B4B7E30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1A35043B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7EF00A98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66D535BA" w14:textId="77777777" w:rsidTr="008C55FF">
        <w:tc>
          <w:tcPr>
            <w:tcW w:w="2620" w:type="dxa"/>
          </w:tcPr>
          <w:p w14:paraId="31057486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395403D5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6723E356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6F58CA6F" w14:textId="77777777" w:rsidTr="008C55FF">
        <w:tc>
          <w:tcPr>
            <w:tcW w:w="2620" w:type="dxa"/>
          </w:tcPr>
          <w:p w14:paraId="734AC8F5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170C5864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4FA7B1B2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1CFBDD47" w14:textId="77777777" w:rsidTr="008C55FF">
        <w:tc>
          <w:tcPr>
            <w:tcW w:w="2620" w:type="dxa"/>
          </w:tcPr>
          <w:p w14:paraId="59D28041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7B8F2FF3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3F2F8486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66CCCDF8" w14:textId="77777777" w:rsidTr="008C55FF">
        <w:tc>
          <w:tcPr>
            <w:tcW w:w="2620" w:type="dxa"/>
          </w:tcPr>
          <w:p w14:paraId="5D40DC73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1C561626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2D9C78A3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5AE432FA" w14:textId="77777777" w:rsidTr="008C55FF">
        <w:tc>
          <w:tcPr>
            <w:tcW w:w="2620" w:type="dxa"/>
          </w:tcPr>
          <w:p w14:paraId="4CD53AFF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2B452660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16DDED45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2B5CFA57" w14:textId="77777777" w:rsidTr="008C55FF">
        <w:tc>
          <w:tcPr>
            <w:tcW w:w="2620" w:type="dxa"/>
          </w:tcPr>
          <w:p w14:paraId="33326E10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30B5314F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323160D8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  <w:tr w:rsidR="008C55FF" w:rsidRPr="008C55FF" w14:paraId="175BC58A" w14:textId="77777777" w:rsidTr="008C55FF">
        <w:tc>
          <w:tcPr>
            <w:tcW w:w="2620" w:type="dxa"/>
          </w:tcPr>
          <w:p w14:paraId="3A2C6C99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009" w:type="dxa"/>
          </w:tcPr>
          <w:p w14:paraId="554EEFA4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6237" w:type="dxa"/>
          </w:tcPr>
          <w:p w14:paraId="504C3A0C" w14:textId="77777777" w:rsidR="008C55FF" w:rsidRPr="008C55FF" w:rsidRDefault="008C55FF" w:rsidP="00643FAC">
            <w:pPr>
              <w:rPr>
                <w:rFonts w:ascii="Verdana" w:hAnsi="Verdana"/>
                <w:lang w:val="it-IT"/>
              </w:rPr>
            </w:pPr>
          </w:p>
        </w:tc>
      </w:tr>
    </w:tbl>
    <w:p w14:paraId="55E0599C" w14:textId="6DB6B309" w:rsidR="005C4C88" w:rsidRPr="008C55FF" w:rsidRDefault="005C4C88" w:rsidP="008C55FF">
      <w:pPr>
        <w:rPr>
          <w:rFonts w:ascii="Verdana" w:hAnsi="Verdana"/>
          <w:lang w:val="it-IT"/>
        </w:rPr>
      </w:pPr>
    </w:p>
    <w:sectPr w:rsidR="005C4C88" w:rsidRPr="008C55FF" w:rsidSect="009869B2">
      <w:pgSz w:w="15840" w:h="12240" w:orient="landscape"/>
      <w:pgMar w:top="834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4439452">
    <w:abstractNumId w:val="8"/>
  </w:num>
  <w:num w:numId="2" w16cid:durableId="319894339">
    <w:abstractNumId w:val="6"/>
  </w:num>
  <w:num w:numId="3" w16cid:durableId="931670436">
    <w:abstractNumId w:val="5"/>
  </w:num>
  <w:num w:numId="4" w16cid:durableId="51999411">
    <w:abstractNumId w:val="4"/>
  </w:num>
  <w:num w:numId="5" w16cid:durableId="1789230408">
    <w:abstractNumId w:val="7"/>
  </w:num>
  <w:num w:numId="6" w16cid:durableId="1575817438">
    <w:abstractNumId w:val="3"/>
  </w:num>
  <w:num w:numId="7" w16cid:durableId="1794136210">
    <w:abstractNumId w:val="2"/>
  </w:num>
  <w:num w:numId="8" w16cid:durableId="1833913916">
    <w:abstractNumId w:val="1"/>
  </w:num>
  <w:num w:numId="9" w16cid:durableId="1994066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8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1005"/>
    <w:rsid w:val="00034616"/>
    <w:rsid w:val="0006063C"/>
    <w:rsid w:val="0015074B"/>
    <w:rsid w:val="0029639D"/>
    <w:rsid w:val="00326F90"/>
    <w:rsid w:val="005C4C88"/>
    <w:rsid w:val="008C55FF"/>
    <w:rsid w:val="009869B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1456D"/>
  <w14:defaultImageDpi w14:val="300"/>
  <w15:docId w15:val="{6A21056A-B434-DE43-80AF-53C2A0D0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10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 </cp:lastModifiedBy>
  <cp:revision>2</cp:revision>
  <dcterms:created xsi:type="dcterms:W3CDTF">2026-06-12T13:49:00Z</dcterms:created>
  <dcterms:modified xsi:type="dcterms:W3CDTF">2026-06-12T13:49:00Z</dcterms:modified>
  <cp:category/>
</cp:coreProperties>
</file>